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AF3" w:rsidRDefault="006E0AF3" w:rsidP="006E0AF3">
      <w:pPr>
        <w:rPr>
          <w:rFonts w:ascii="Times New Roman" w:hAnsi="Times New Roman" w:cs="Times New Roman"/>
        </w:rPr>
      </w:pPr>
    </w:p>
    <w:p w:rsidR="006E0AF3" w:rsidRPr="00207FF0" w:rsidRDefault="00CE46B0" w:rsidP="006E0AF3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15</w:t>
      </w:r>
    </w:p>
    <w:p w:rsidR="006E0AF3" w:rsidRPr="00207FF0" w:rsidRDefault="006E0AF3" w:rsidP="006E0AF3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6E0AF3" w:rsidRPr="00207FF0" w:rsidRDefault="00CE46B0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С</w:t>
      </w:r>
      <w:bookmarkStart w:id="0" w:name="_GoBack"/>
      <w:bookmarkEnd w:id="0"/>
      <w:r w:rsidR="006E0AF3"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ОО утвержденного</w:t>
      </w: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</w:t>
      </w:r>
      <w:r w:rsidR="007748B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</w:t>
      </w:r>
      <w:proofErr w:type="spellEnd"/>
      <w:r w:rsidR="007748B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Вероятность и статистика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6E0AF3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11</w:t>
      </w:r>
      <w:proofErr w:type="gramEnd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</w:p>
    <w:p w:rsidR="006E0AF3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(Базовый)</w:t>
      </w: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0AF3" w:rsidRPr="00207FF0" w:rsidRDefault="006E0AF3" w:rsidP="006E0AF3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207FF0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E0AF3" w:rsidRPr="00F30751" w:rsidRDefault="006E0AF3" w:rsidP="006E0AF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6E0AF3" w:rsidRDefault="006E0AF3" w:rsidP="006E0AF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6E0AF3" w:rsidRDefault="006E0AF3" w:rsidP="006E0AF3">
      <w:pPr>
        <w:rPr>
          <w:rFonts w:ascii="Times New Roman" w:hAnsi="Times New Roman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" w:name="_Toc118726574"/>
      <w:bookmarkEnd w:id="1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2" w:name="_Toc118726606"/>
      <w:bookmarkEnd w:id="2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ЦЕЛИ ИЗУЧЕНИЯ УЧЕБНОГО КУРСА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3" w:name="_Toc118726607"/>
      <w:bookmarkEnd w:id="3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МЕСТО КУРСА В УЧЕБНОМ ПЛАНЕ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34 учебных часа.</w:t>
      </w: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</w:rPr>
        <w:sectPr w:rsidR="006E0AF3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7752653"/>
    </w:p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</w:rPr>
      </w:pPr>
      <w:bookmarkStart w:id="5" w:name="_Toc118726611"/>
      <w:bookmarkEnd w:id="4"/>
      <w:bookmarkEnd w:id="5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УЧЕБНОГО КУРСА</w:t>
      </w:r>
    </w:p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76" w:lineRule="auto"/>
        <w:ind w:left="120"/>
        <w:jc w:val="both"/>
        <w:rPr>
          <w:rFonts w:ascii="Calibri" w:eastAsia="Calibri" w:hAnsi="Calibri" w:cs="Times New Roman"/>
        </w:rPr>
      </w:pPr>
      <w:bookmarkStart w:id="6" w:name="_Toc118726613"/>
      <w:bookmarkEnd w:id="6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11 КЛАСС</w:t>
      </w:r>
    </w:p>
    <w:p w:rsidR="006E0AF3" w:rsidRPr="00DF2192" w:rsidRDefault="006E0AF3" w:rsidP="006E0AF3">
      <w:pPr>
        <w:spacing w:after="0" w:line="276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bookmarkStart w:id="7" w:name="_Toc73394999"/>
      <w:bookmarkEnd w:id="7"/>
      <w:r w:rsidRPr="00DF2192">
        <w:rPr>
          <w:rFonts w:ascii="Times New Roman" w:eastAsia="Calibri" w:hAnsi="Times New Roman" w:cs="Times New Roman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6E0AF3" w:rsidRPr="00DF2192" w:rsidRDefault="006E0AF3" w:rsidP="006E0AF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 w:rsidR="006E0AF3" w:rsidRPr="00DF2192" w:rsidRDefault="006E0AF3" w:rsidP="006E0AF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</w:rPr>
        <w:sectPr w:rsidR="006E0AF3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37752658"/>
    </w:p>
    <w:bookmarkEnd w:id="8"/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Гражданское воспитание: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Патриотическое воспитание:</w:t>
      </w:r>
    </w:p>
    <w:p w:rsidR="006E0AF3" w:rsidRPr="00DF2192" w:rsidRDefault="006E0AF3" w:rsidP="006E0AF3">
      <w:pPr>
        <w:shd w:val="clear" w:color="auto" w:fill="FFFFFF"/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Духовно-нравственного воспитания: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Эстетическое воспитание: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Физическое воспитание: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Трудовое воспитание: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Экологическое воспитание: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Ценности научного познания:</w:t>
      </w:r>
      <w:r w:rsidRPr="00DF2192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F2192">
        <w:rPr>
          <w:rFonts w:ascii="Times New Roman" w:eastAsia="Calibri" w:hAnsi="Times New Roman" w:cs="Times New Roman"/>
          <w:b/>
          <w:i/>
          <w:color w:val="000000"/>
          <w:sz w:val="28"/>
        </w:rPr>
        <w:t>познавательными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1) 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DF2192">
        <w:rPr>
          <w:rFonts w:ascii="Times New Roman" w:eastAsia="Calibri" w:hAnsi="Times New Roman" w:cs="Times New Roman"/>
          <w:b/>
          <w:i/>
          <w:color w:val="000000"/>
          <w:sz w:val="28"/>
        </w:rPr>
        <w:t>познавательные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 действия, обеспечивают формирование </w:t>
      </w:r>
      <w:proofErr w:type="gramStart"/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>базовых когнитивных процессов</w:t>
      </w:r>
      <w:proofErr w:type="gramEnd"/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логические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6E0AF3" w:rsidRPr="00DF2192" w:rsidRDefault="006E0AF3" w:rsidP="006E0AF3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E0AF3" w:rsidRPr="00DF2192" w:rsidRDefault="006E0AF3" w:rsidP="006E0AF3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E0AF3" w:rsidRPr="00DF2192" w:rsidRDefault="006E0AF3" w:rsidP="006E0AF3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E0AF3" w:rsidRPr="00DF2192" w:rsidRDefault="006E0AF3" w:rsidP="006E0AF3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6E0AF3" w:rsidRPr="00DF2192" w:rsidRDefault="006E0AF3" w:rsidP="006E0AF3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E0AF3" w:rsidRPr="00DF2192" w:rsidRDefault="006E0AF3" w:rsidP="006E0AF3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6E0AF3" w:rsidRPr="00DF2192" w:rsidRDefault="006E0AF3" w:rsidP="006E0AF3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2) 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DF2192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коммуникативные 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Общение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:rsidR="006E0AF3" w:rsidRPr="00DF2192" w:rsidRDefault="006E0AF3" w:rsidP="006E0AF3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E0AF3" w:rsidRPr="00DF2192" w:rsidRDefault="006E0AF3" w:rsidP="006E0AF3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Сотрудничество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47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E0AF3" w:rsidRPr="00DF2192" w:rsidRDefault="006E0AF3" w:rsidP="006E0AF3">
      <w:pPr>
        <w:numPr>
          <w:ilvl w:val="0"/>
          <w:numId w:val="47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3) 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DF2192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регулятивные </w:t>
      </w:r>
      <w:r w:rsidRPr="00DF2192">
        <w:rPr>
          <w:rFonts w:ascii="Times New Roman" w:eastAsia="Calibri" w:hAnsi="Times New Roman" w:cs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6E0AF3" w:rsidRPr="00DF2192" w:rsidRDefault="006E0AF3" w:rsidP="006E0AF3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E0AF3" w:rsidRPr="00DF2192" w:rsidRDefault="006E0AF3" w:rsidP="006E0AF3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E0AF3" w:rsidRPr="00DF2192" w:rsidRDefault="006E0AF3" w:rsidP="006E0AF3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9" w:name="_Toc118726608"/>
      <w:bookmarkEnd w:id="9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 xml:space="preserve">ПРЕДМЕТНЫЕ РЕЗУЛЬТАТЫ 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10" w:name="_Toc118726609"/>
      <w:bookmarkEnd w:id="10"/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11 КЛАСС</w:t>
      </w:r>
    </w:p>
    <w:p w:rsidR="006E0AF3" w:rsidRPr="00DF2192" w:rsidRDefault="006E0AF3" w:rsidP="006E0AF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Иметь представление о законе больших чисел.</w:t>
      </w:r>
    </w:p>
    <w:p w:rsidR="006E0AF3" w:rsidRPr="00DF2192" w:rsidRDefault="006E0AF3" w:rsidP="006E0AF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Иметь представление о нормальном распределении.</w:t>
      </w: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</w:rPr>
        <w:sectPr w:rsidR="006E0AF3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37752657"/>
    </w:p>
    <w:bookmarkEnd w:id="11"/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498"/>
        <w:gridCol w:w="1589"/>
        <w:gridCol w:w="1843"/>
        <w:gridCol w:w="1912"/>
        <w:gridCol w:w="2814"/>
      </w:tblGrid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Математическое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ожидание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больших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Непрерывные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Нормальное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37752654"/>
    </w:p>
    <w:bookmarkEnd w:id="12"/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AF3" w:rsidRPr="00DF2192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702"/>
        <w:gridCol w:w="1206"/>
        <w:gridCol w:w="1843"/>
        <w:gridCol w:w="1912"/>
        <w:gridCol w:w="1349"/>
        <w:gridCol w:w="2863"/>
      </w:tblGrid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Серии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/430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Серии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573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292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Серии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/07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событий.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Серии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/32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27084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adefe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/17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769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aad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884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/94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ddc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369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Равномерное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Равномерное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2712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/97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/72953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fcbacf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/538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/272910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/5964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277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debe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efb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Математическое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ожидание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aea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1298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Математическое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ожидание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/640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ebf</w:t>
              </w:r>
              <w:proofErr w:type="spellEnd"/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597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/5006273</w:t>
              </w:r>
              <w:r w:rsidRPr="00DF2192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E0AF3" w:rsidRPr="00DF2192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AF3" w:rsidRPr="00DF2192" w:rsidRDefault="006E0AF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6E0AF3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37752655"/>
    </w:p>
    <w:bookmarkEnd w:id="13"/>
    <w:p w:rsidR="006E0AF3" w:rsidRPr="006E0AF3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6E0AF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E0AF3" w:rsidRPr="006E0AF3" w:rsidRDefault="006E0AF3" w:rsidP="006E0AF3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6E0AF3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213E6" w:rsidRPr="00D64560" w:rsidRDefault="00CE46B0" w:rsidP="00E213E6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45" w:tgtFrame="_blank" w:history="1">
        <w:r w:rsidR="00E213E6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ВЕРОЯТНОСТЬ И СТАТИСТИКА УЧЕБНИК 1 ЧАСТЬ </w:t>
        </w:r>
        <w:r w:rsidR="00E213E6" w:rsidRPr="00E213E6">
          <w:rPr>
            <w:rFonts w:eastAsia="Times New Roman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>10-11</w:t>
        </w:r>
        <w:r w:rsidR="00E213E6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КЛАССЫ, ВЫСОЦКИЙ, ЯЩЕНКО 202</w:t>
        </w:r>
        <w:r w:rsidR="00E213E6" w:rsidRPr="00E213E6">
          <w:rPr>
            <w:rFonts w:eastAsia="Times New Roman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>4</w:t>
        </w:r>
        <w:r w:rsidR="00E213E6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ГОД.PDF</w:t>
        </w:r>
      </w:hyperlink>
      <w:r w:rsidR="00E213E6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</w:t>
      </w:r>
    </w:p>
    <w:p w:rsidR="00E213E6" w:rsidRPr="00D64560" w:rsidRDefault="00CE46B0" w:rsidP="00E213E6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46" w:tgtFrame="_blank" w:history="1">
        <w:r w:rsidR="00E213E6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УЧЕБНИК 2 ЧАСТЬ</w:t>
        </w:r>
        <w:r w:rsidR="00E213E6">
          <w:rPr>
            <w:rFonts w:eastAsia="Times New Roman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r w:rsidR="00E213E6" w:rsidRPr="00E213E6">
          <w:rPr>
            <w:rFonts w:eastAsia="Times New Roman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10-11 </w:t>
        </w:r>
        <w:r w:rsidR="00E213E6" w:rsidRPr="00E213E6">
          <w:rPr>
            <w:rFonts w:ascii="Helvetica" w:eastAsia="Times New Roman" w:hAnsi="Helvetica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r w:rsidR="00E213E6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КЛАССЫ, ВЫСОЦКИЙ, ЯЩЕНКО 2023 ГОД.PDF</w:t>
        </w:r>
      </w:hyperlink>
      <w:r w:rsidR="00E213E6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</w:t>
      </w:r>
    </w:p>
    <w:p w:rsidR="006E0AF3" w:rsidRPr="00E213E6" w:rsidRDefault="00CE46B0" w:rsidP="008C10EA">
      <w:pPr>
        <w:numPr>
          <w:ilvl w:val="0"/>
          <w:numId w:val="49"/>
        </w:numPr>
        <w:shd w:val="clear" w:color="auto" w:fill="FFFFFF"/>
        <w:spacing w:after="0" w:line="480" w:lineRule="auto"/>
        <w:ind w:left="120"/>
        <w:rPr>
          <w:rFonts w:ascii="Calibri" w:eastAsia="Calibri" w:hAnsi="Calibri" w:cs="Times New Roman"/>
        </w:rPr>
      </w:pPr>
      <w:hyperlink r:id="rId47" w:tgtFrame="_blank" w:history="1">
        <w:r w:rsidR="00E213E6" w:rsidRPr="00E213E6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ВЕРОЯТНОСТЬ И СТАТИСТИКА ПОСОБИЕ ДЛЯ УЧИТЕЛЯ </w:t>
        </w:r>
        <w:r w:rsidR="00E213E6" w:rsidRPr="00E213E6">
          <w:rPr>
            <w:rFonts w:eastAsia="Times New Roman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>10-11</w:t>
        </w:r>
        <w:r w:rsidR="00E213E6" w:rsidRPr="00E213E6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КЛ ЯЩЕНКО 202</w:t>
        </w:r>
        <w:r w:rsidR="00E213E6" w:rsidRPr="00E213E6">
          <w:rPr>
            <w:rFonts w:eastAsia="Times New Roman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>4</w:t>
        </w:r>
        <w:r w:rsidR="00E213E6" w:rsidRPr="00E213E6">
          <w:rPr>
            <w:rFonts w:ascii="Helvetica" w:eastAsia="Times New Roman" w:hAnsi="Helvetica" w:cs="Times New Roman"/>
            <w:color w:val="3066BE"/>
            <w:sz w:val="28"/>
            <w:szCs w:val="28"/>
            <w:u w:val="single"/>
            <w:bdr w:val="none" w:sz="0" w:space="0" w:color="auto" w:frame="1"/>
            <w:lang w:eastAsia="ru-RU"/>
          </w:rPr>
          <w:t>.</w:t>
        </w:r>
        <w:r w:rsidR="00E213E6" w:rsidRPr="00E213E6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PDF</w:t>
        </w:r>
      </w:hyperlink>
      <w:r w:rsidR="00E213E6" w:rsidRPr="00E213E6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</w:t>
      </w:r>
    </w:p>
    <w:p w:rsidR="006E0AF3" w:rsidRPr="006E0AF3" w:rsidRDefault="006E0AF3" w:rsidP="006E0AF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6E0AF3" w:rsidRPr="006E0AF3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МЕТОДИЧЕСКИЕ МАТЕРИАЛЫ ДЛЯ УЧИТЕЛЯ</w:t>
      </w:r>
    </w:p>
    <w:p w:rsidR="006E0AF3" w:rsidRPr="00E213E6" w:rsidRDefault="00E213E6" w:rsidP="006E0AF3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E213E6">
        <w:rPr>
          <w:rFonts w:ascii="Times New Roman" w:hAnsi="Times New Roman" w:cs="Times New Roman"/>
          <w:sz w:val="28"/>
          <w:szCs w:val="28"/>
        </w:rPr>
        <w:t xml:space="preserve">1.Бунимович Е.А, В.А. Булычев, И.Р. Высоцкий и др., </w:t>
      </w:r>
      <w:proofErr w:type="gramStart"/>
      <w:r w:rsidRPr="00E213E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213E6">
        <w:rPr>
          <w:rFonts w:ascii="Times New Roman" w:hAnsi="Times New Roman" w:cs="Times New Roman"/>
          <w:sz w:val="28"/>
          <w:szCs w:val="28"/>
        </w:rPr>
        <w:t xml:space="preserve"> теории вероятностей и статистике в школьном курсе, Математика в школе, №7, Школьная пресса, 2009 2. Высоцкий И. В., Ященко И. В. Типичные ошибки в преподавании теории вероятностей и статистики. Математика в школе, № 5, 2014. Материалы 2-й Международной научной конференции «Актуальные проблемы обучения математике и информатике в школе и вузе». МПГУ, октябрь, 2014. 3. Методика и технология обучения математике. Курс лекций Пособие для вузов / Под </w:t>
      </w:r>
      <w:proofErr w:type="spellStart"/>
      <w:r w:rsidRPr="00E213E6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E213E6">
        <w:rPr>
          <w:rFonts w:ascii="Times New Roman" w:hAnsi="Times New Roman" w:cs="Times New Roman"/>
          <w:sz w:val="28"/>
          <w:szCs w:val="28"/>
        </w:rPr>
        <w:t xml:space="preserve">. Ред. Н.Л. </w:t>
      </w:r>
      <w:proofErr w:type="spellStart"/>
      <w:r w:rsidRPr="00E213E6">
        <w:rPr>
          <w:rFonts w:ascii="Times New Roman" w:hAnsi="Times New Roman" w:cs="Times New Roman"/>
          <w:sz w:val="28"/>
          <w:szCs w:val="28"/>
        </w:rPr>
        <w:t>Стефановой</w:t>
      </w:r>
      <w:proofErr w:type="spellEnd"/>
      <w:r w:rsidRPr="00E213E6">
        <w:rPr>
          <w:rFonts w:ascii="Times New Roman" w:hAnsi="Times New Roman" w:cs="Times New Roman"/>
          <w:sz w:val="28"/>
          <w:szCs w:val="28"/>
        </w:rPr>
        <w:t xml:space="preserve">, Н.С. </w:t>
      </w:r>
      <w:proofErr w:type="spellStart"/>
      <w:r w:rsidRPr="00E213E6">
        <w:rPr>
          <w:rFonts w:ascii="Times New Roman" w:hAnsi="Times New Roman" w:cs="Times New Roman"/>
          <w:sz w:val="28"/>
          <w:szCs w:val="28"/>
        </w:rPr>
        <w:t>Подходовой</w:t>
      </w:r>
      <w:proofErr w:type="spellEnd"/>
      <w:r w:rsidRPr="00E213E6">
        <w:rPr>
          <w:rFonts w:ascii="Times New Roman" w:hAnsi="Times New Roman" w:cs="Times New Roman"/>
          <w:sz w:val="28"/>
          <w:szCs w:val="28"/>
        </w:rPr>
        <w:t xml:space="preserve">. – М.: Дрофа, 2005. – 416 с. </w:t>
      </w:r>
      <w:proofErr w:type="gramStart"/>
      <w:r w:rsidRPr="00E213E6">
        <w:rPr>
          <w:rFonts w:ascii="Times New Roman" w:hAnsi="Times New Roman" w:cs="Times New Roman"/>
          <w:sz w:val="28"/>
          <w:szCs w:val="28"/>
        </w:rPr>
        <w:t>4.Г.И.Фалин</w:t>
      </w:r>
      <w:proofErr w:type="gramEnd"/>
      <w:r w:rsidRPr="00E213E6">
        <w:rPr>
          <w:rFonts w:ascii="Times New Roman" w:hAnsi="Times New Roman" w:cs="Times New Roman"/>
          <w:sz w:val="28"/>
          <w:szCs w:val="28"/>
        </w:rPr>
        <w:t>, Преподавание теории вероятностей в школе. Математика в школе№ 2, 2014.</w:t>
      </w:r>
    </w:p>
    <w:p w:rsidR="006E0AF3" w:rsidRPr="00E213E6" w:rsidRDefault="006E0AF3" w:rsidP="006E0AF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0AF3" w:rsidRPr="00E213E6" w:rsidRDefault="006E0AF3" w:rsidP="006E0AF3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 xml:space="preserve">ЦИФРОВЫЕ ОБРАЗОВАТЕЛЬНЫЕ РЕСУРСЫ И РЕСУРСЫ СЕТИ </w:t>
      </w:r>
      <w:r w:rsidRPr="00E213E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ИНТЕРНЕТ</w:t>
      </w:r>
    </w:p>
    <w:p w:rsidR="00D066D3" w:rsidRPr="00E213E6" w:rsidRDefault="00E213E6" w:rsidP="006E0AF3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E213E6">
        <w:rPr>
          <w:rFonts w:ascii="Times New Roman" w:hAnsi="Times New Roman" w:cs="Times New Roman"/>
          <w:sz w:val="28"/>
          <w:szCs w:val="28"/>
        </w:rPr>
        <w:lastRenderedPageBreak/>
        <w:t>http://ptlab.mccme.ru Сайт «Лаборатория теории вероятностей» https://fipi.ru – Сайт Федерального института педагогических измерений http://fipi.ru/content/otkrytyy-bank-zadaniy-ege– Открытый банк заданий ЕГЭ https://www.problems.ru – Интернет-проект «Задачи» https://resh.edu.ru – Российская электронная школа http://school-collection.edu.ru/– Единая коллекция цифровых образовательных ресурсов</w:t>
      </w:r>
    </w:p>
    <w:p w:rsidR="006E0AF3" w:rsidRPr="00DF2192" w:rsidRDefault="006E0AF3" w:rsidP="006E0AF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</w:rPr>
        <w:sectPr w:rsidR="006E0AF3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37752656"/>
    </w:p>
    <w:bookmarkEnd w:id="14"/>
    <w:p w:rsidR="006E0AF3" w:rsidRPr="00DF2192" w:rsidRDefault="006E0AF3" w:rsidP="006E0AF3">
      <w:pPr>
        <w:spacing w:after="200" w:line="276" w:lineRule="auto"/>
        <w:rPr>
          <w:rFonts w:ascii="Calibri" w:eastAsia="Calibri" w:hAnsi="Calibri" w:cs="Times New Roman"/>
        </w:rPr>
      </w:pPr>
    </w:p>
    <w:p w:rsidR="006E0AF3" w:rsidRPr="00CF0CAA" w:rsidRDefault="006E0AF3" w:rsidP="006E0AF3">
      <w:pPr>
        <w:rPr>
          <w:rFonts w:ascii="Times New Roman" w:hAnsi="Times New Roman" w:cs="Times New Roman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AC2387D"/>
    <w:multiLevelType w:val="multilevel"/>
    <w:tmpl w:val="A314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2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5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40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5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6"/>
  </w:num>
  <w:num w:numId="3">
    <w:abstractNumId w:val="26"/>
  </w:num>
  <w:num w:numId="4">
    <w:abstractNumId w:val="25"/>
  </w:num>
  <w:num w:numId="5">
    <w:abstractNumId w:val="7"/>
  </w:num>
  <w:num w:numId="6">
    <w:abstractNumId w:val="14"/>
  </w:num>
  <w:num w:numId="7">
    <w:abstractNumId w:val="16"/>
  </w:num>
  <w:num w:numId="8">
    <w:abstractNumId w:val="37"/>
  </w:num>
  <w:num w:numId="9">
    <w:abstractNumId w:val="20"/>
  </w:num>
  <w:num w:numId="10">
    <w:abstractNumId w:val="19"/>
  </w:num>
  <w:num w:numId="11">
    <w:abstractNumId w:val="45"/>
  </w:num>
  <w:num w:numId="12">
    <w:abstractNumId w:val="28"/>
  </w:num>
  <w:num w:numId="13">
    <w:abstractNumId w:val="48"/>
  </w:num>
  <w:num w:numId="14">
    <w:abstractNumId w:val="32"/>
  </w:num>
  <w:num w:numId="15">
    <w:abstractNumId w:val="34"/>
  </w:num>
  <w:num w:numId="16">
    <w:abstractNumId w:val="17"/>
  </w:num>
  <w:num w:numId="17">
    <w:abstractNumId w:val="44"/>
  </w:num>
  <w:num w:numId="18">
    <w:abstractNumId w:val="42"/>
  </w:num>
  <w:num w:numId="19">
    <w:abstractNumId w:val="12"/>
  </w:num>
  <w:num w:numId="20">
    <w:abstractNumId w:val="35"/>
  </w:num>
  <w:num w:numId="21">
    <w:abstractNumId w:val="21"/>
  </w:num>
  <w:num w:numId="22">
    <w:abstractNumId w:val="47"/>
  </w:num>
  <w:num w:numId="23">
    <w:abstractNumId w:val="36"/>
  </w:num>
  <w:num w:numId="24">
    <w:abstractNumId w:val="30"/>
  </w:num>
  <w:num w:numId="25">
    <w:abstractNumId w:val="15"/>
  </w:num>
  <w:num w:numId="26">
    <w:abstractNumId w:val="39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1"/>
  </w:num>
  <w:num w:numId="33">
    <w:abstractNumId w:val="10"/>
  </w:num>
  <w:num w:numId="34">
    <w:abstractNumId w:val="11"/>
  </w:num>
  <w:num w:numId="35">
    <w:abstractNumId w:val="13"/>
  </w:num>
  <w:num w:numId="36">
    <w:abstractNumId w:val="29"/>
  </w:num>
  <w:num w:numId="37">
    <w:abstractNumId w:val="8"/>
  </w:num>
  <w:num w:numId="38">
    <w:abstractNumId w:val="33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"/>
  </w:num>
  <w:num w:numId="47">
    <w:abstractNumId w:val="0"/>
  </w:num>
  <w:num w:numId="48">
    <w:abstractNumId w:val="5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AF3"/>
    <w:rsid w:val="006E0AF3"/>
    <w:rsid w:val="007748B2"/>
    <w:rsid w:val="00CE46B0"/>
    <w:rsid w:val="00D066D3"/>
    <w:rsid w:val="00DC59FF"/>
    <w:rsid w:val="00E2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034A"/>
  <w15:chartTrackingRefBased/>
  <w15:docId w15:val="{1335DC0E-AFB0-4D1B-BDD3-6E2244A2C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F3"/>
  </w:style>
  <w:style w:type="paragraph" w:styleId="1">
    <w:name w:val="heading 1"/>
    <w:basedOn w:val="a"/>
    <w:next w:val="a"/>
    <w:link w:val="10"/>
    <w:uiPriority w:val="9"/>
    <w:qFormat/>
    <w:rsid w:val="006E0AF3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0AF3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E0AF3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6E0AF3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6E0AF3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6E0AF3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E0A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6E0A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6E0AF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6E0AF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6E0AF3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6E0AF3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6E0AF3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6E0AF3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6E0AF3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6E0AF3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E0AF3"/>
  </w:style>
  <w:style w:type="paragraph" w:styleId="a3">
    <w:name w:val="header"/>
    <w:basedOn w:val="a"/>
    <w:link w:val="a4"/>
    <w:uiPriority w:val="99"/>
    <w:unhideWhenUsed/>
    <w:qFormat/>
    <w:rsid w:val="006E0AF3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6E0AF3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6E0AF3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6E0AF3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6E0AF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6E0AF3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6E0AF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6E0AF3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6E0AF3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6E0AF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6E0AF3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0A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6E0AF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E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6E0AF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6E0A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6E0A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E0A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6E0A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6E0AF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6E0AF3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6E0AF3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6E0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6E0AF3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6E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E0AF3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6E0AF3"/>
    <w:rPr>
      <w:color w:val="808080"/>
    </w:rPr>
  </w:style>
  <w:style w:type="character" w:customStyle="1" w:styleId="placeholder-mask">
    <w:name w:val="placeholder-mask"/>
    <w:basedOn w:val="a0"/>
    <w:rsid w:val="006E0AF3"/>
  </w:style>
  <w:style w:type="character" w:customStyle="1" w:styleId="placeholder">
    <w:name w:val="placeholder"/>
    <w:basedOn w:val="a0"/>
    <w:rsid w:val="006E0AF3"/>
  </w:style>
  <w:style w:type="numbering" w:customStyle="1" w:styleId="22">
    <w:name w:val="Нет списка2"/>
    <w:next w:val="a2"/>
    <w:uiPriority w:val="99"/>
    <w:semiHidden/>
    <w:unhideWhenUsed/>
    <w:rsid w:val="006E0AF3"/>
  </w:style>
  <w:style w:type="table" w:customStyle="1" w:styleId="TableNormal">
    <w:name w:val="Table Normal"/>
    <w:uiPriority w:val="2"/>
    <w:semiHidden/>
    <w:unhideWhenUsed/>
    <w:qFormat/>
    <w:rsid w:val="006E0A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6E0AF3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6E0AF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E0A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6E0AF3"/>
  </w:style>
  <w:style w:type="table" w:customStyle="1" w:styleId="TableNormal0">
    <w:name w:val="TableNormal"/>
    <w:rsid w:val="006E0AF3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6E0AF3"/>
  </w:style>
  <w:style w:type="numbering" w:customStyle="1" w:styleId="51">
    <w:name w:val="Нет списка5"/>
    <w:next w:val="a2"/>
    <w:uiPriority w:val="99"/>
    <w:semiHidden/>
    <w:unhideWhenUsed/>
    <w:rsid w:val="006E0AF3"/>
  </w:style>
  <w:style w:type="table" w:customStyle="1" w:styleId="23">
    <w:name w:val="Сетка таблицы2"/>
    <w:basedOn w:val="a1"/>
    <w:next w:val="ab"/>
    <w:uiPriority w:val="59"/>
    <w:rsid w:val="006E0AF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6E0AF3"/>
  </w:style>
  <w:style w:type="table" w:customStyle="1" w:styleId="33">
    <w:name w:val="Сетка таблицы3"/>
    <w:basedOn w:val="a1"/>
    <w:next w:val="ab"/>
    <w:uiPriority w:val="59"/>
    <w:rsid w:val="006E0AF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6E0A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6E0AF3"/>
  </w:style>
  <w:style w:type="table" w:customStyle="1" w:styleId="43">
    <w:name w:val="Сетка таблицы4"/>
    <w:basedOn w:val="a1"/>
    <w:next w:val="ab"/>
    <w:uiPriority w:val="59"/>
    <w:rsid w:val="006E0AF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6E0AF3"/>
  </w:style>
  <w:style w:type="table" w:customStyle="1" w:styleId="52">
    <w:name w:val="Сетка таблицы5"/>
    <w:basedOn w:val="a1"/>
    <w:next w:val="ab"/>
    <w:uiPriority w:val="59"/>
    <w:rsid w:val="006E0AF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07a5e861" TargetMode="External"/><Relationship Id="rId18" Type="http://schemas.openxmlformats.org/officeDocument/2006/relationships/hyperlink" Target="https://m.edsoo.ru/17b0e769" TargetMode="External"/><Relationship Id="rId26" Type="http://schemas.openxmlformats.org/officeDocument/2006/relationships/hyperlink" Target="https://m.edsoo.ru/7e379f8f" TargetMode="External"/><Relationship Id="rId39" Type="http://schemas.openxmlformats.org/officeDocument/2006/relationships/hyperlink" Target="https://m.edsoo.ru/00b2efb3" TargetMode="External"/><Relationship Id="rId21" Type="http://schemas.openxmlformats.org/officeDocument/2006/relationships/hyperlink" Target="https://m.edsoo.ru/4b5a495e" TargetMode="External"/><Relationship Id="rId34" Type="http://schemas.openxmlformats.org/officeDocument/2006/relationships/hyperlink" Target="https://m.edsoo.ru/538fd7cf" TargetMode="External"/><Relationship Id="rId42" Type="http://schemas.openxmlformats.org/officeDocument/2006/relationships/hyperlink" Target="https://m.edsoo.ru/640a8ebf" TargetMode="External"/><Relationship Id="rId47" Type="http://schemas.openxmlformats.org/officeDocument/2006/relationships/hyperlink" Target="https://s.siteapi.org/00b893986f609ff/docs/3l59wd6ac8is0sgsko0wgc448kg84c" TargetMode="External"/><Relationship Id="rId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0adefe9e" TargetMode="External"/><Relationship Id="rId29" Type="http://schemas.openxmlformats.org/officeDocument/2006/relationships/hyperlink" Target="https://m.edsoo.ru/97c19f59" TargetMode="External"/><Relationship Id="rId11" Type="http://schemas.openxmlformats.org/officeDocument/2006/relationships/hyperlink" Target="https://m.edsoo.ru/430d330a" TargetMode="External"/><Relationship Id="rId24" Type="http://schemas.openxmlformats.org/officeDocument/2006/relationships/hyperlink" Target="https://m.edsoo.ru/cf23b369" TargetMode="External"/><Relationship Id="rId32" Type="http://schemas.openxmlformats.org/officeDocument/2006/relationships/hyperlink" Target="https://m.edsoo.ru/b699ad0c" TargetMode="External"/><Relationship Id="rId37" Type="http://schemas.openxmlformats.org/officeDocument/2006/relationships/hyperlink" Target="https://m.edsoo.ru/5964f277" TargetMode="External"/><Relationship Id="rId40" Type="http://schemas.openxmlformats.org/officeDocument/2006/relationships/hyperlink" Target="https://m.edsoo.ru/1cc2df8f" TargetMode="External"/><Relationship Id="rId45" Type="http://schemas.openxmlformats.org/officeDocument/2006/relationships/hyperlink" Target="https://s.siteapi.org/00b893986f609ff/docs/36ehcq0o1agwcko4ks44w44oossocc" TargetMode="External"/><Relationship Id="rId5" Type="http://schemas.openxmlformats.org/officeDocument/2006/relationships/hyperlink" Target="https://m.edsoo.ru/5fbc5dc1" TargetMode="External"/><Relationship Id="rId15" Type="http://schemas.openxmlformats.org/officeDocument/2006/relationships/hyperlink" Target="https://m.edsoo.ru/ea27084d" TargetMode="External"/><Relationship Id="rId23" Type="http://schemas.openxmlformats.org/officeDocument/2006/relationships/hyperlink" Target="https://m.edsoo.ru/94ddc34a" TargetMode="External"/><Relationship Id="rId28" Type="http://schemas.openxmlformats.org/officeDocument/2006/relationships/hyperlink" Target="https://m.edsoo.ru/b1c2712e" TargetMode="External"/><Relationship Id="rId36" Type="http://schemas.openxmlformats.org/officeDocument/2006/relationships/hyperlink" Target="https://m.edsoo.ru/dc9ad6ca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5fbc5dc1" TargetMode="External"/><Relationship Id="rId19" Type="http://schemas.openxmlformats.org/officeDocument/2006/relationships/hyperlink" Target="https://m.edsoo.ru/bcc67f76" TargetMode="External"/><Relationship Id="rId31" Type="http://schemas.openxmlformats.org/officeDocument/2006/relationships/hyperlink" Target="https://m.edsoo.ru/72953f4c" TargetMode="External"/><Relationship Id="rId44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5fbc5dc1" TargetMode="External"/><Relationship Id="rId14" Type="http://schemas.openxmlformats.org/officeDocument/2006/relationships/hyperlink" Target="https://m.edsoo.ru/32bc29bf" TargetMode="External"/><Relationship Id="rId22" Type="http://schemas.openxmlformats.org/officeDocument/2006/relationships/hyperlink" Target="https://m.edsoo.ru/a53cd884" TargetMode="External"/><Relationship Id="rId27" Type="http://schemas.openxmlformats.org/officeDocument/2006/relationships/hyperlink" Target="https://m.edsoo.ru/9f5b423d" TargetMode="External"/><Relationship Id="rId30" Type="http://schemas.openxmlformats.org/officeDocument/2006/relationships/hyperlink" Target="https://m.edsoo.ru/1f1f9ad9" TargetMode="External"/><Relationship Id="rId35" Type="http://schemas.openxmlformats.org/officeDocument/2006/relationships/hyperlink" Target="https://m.edsoo.ru/272910f5" TargetMode="External"/><Relationship Id="rId43" Type="http://schemas.openxmlformats.org/officeDocument/2006/relationships/hyperlink" Target="https://m.edsoo.ru/0fd6d597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a573a292" TargetMode="External"/><Relationship Id="rId17" Type="http://schemas.openxmlformats.org/officeDocument/2006/relationships/hyperlink" Target="https://m.edsoo.ru/20de2fc2" TargetMode="External"/><Relationship Id="rId25" Type="http://schemas.openxmlformats.org/officeDocument/2006/relationships/hyperlink" Target="https://m.edsoo.ru/6c1d11a6" TargetMode="External"/><Relationship Id="rId33" Type="http://schemas.openxmlformats.org/officeDocument/2006/relationships/hyperlink" Target="https://m.edsoo.ru/3fcbacf9" TargetMode="External"/><Relationship Id="rId38" Type="http://schemas.openxmlformats.org/officeDocument/2006/relationships/hyperlink" Target="https://m.edsoo.ru/e71debe4" TargetMode="External"/><Relationship Id="rId46" Type="http://schemas.openxmlformats.org/officeDocument/2006/relationships/hyperlink" Target="https://s.siteapi.org/00b893986f609ff/docs/kfnstl0a35csgc8s08k00s4o0kko04" TargetMode="External"/><Relationship Id="rId20" Type="http://schemas.openxmlformats.org/officeDocument/2006/relationships/hyperlink" Target="https://m.edsoo.ru/bf78aad6" TargetMode="External"/><Relationship Id="rId41" Type="http://schemas.openxmlformats.org/officeDocument/2006/relationships/hyperlink" Target="https://m.edsoo.ru/aea129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3269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6</cp:revision>
  <dcterms:created xsi:type="dcterms:W3CDTF">2025-09-09T22:00:00Z</dcterms:created>
  <dcterms:modified xsi:type="dcterms:W3CDTF">2025-10-05T22:02:00Z</dcterms:modified>
</cp:coreProperties>
</file>